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66244349" name="e5ba3df0-067e-11f1-abe9-233c1fc758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9294672" name="e5ba3df0-067e-11f1-abe9-233c1fc7588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9947958" name="f4dd5d30-067e-11f1-abe9-233c1fc758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7291259" name="f4dd5d30-067e-11f1-abe9-233c1fc7588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Formteile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02814349" name="b199f3f0-0690-11f1-abe9-233c1fc758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7706719" name="b199f3f0-0690-11f1-abe9-233c1fc7588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9421277" name="b5e24c00-0690-11f1-abe9-233c1fc758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945871" name="b5e24c00-0690-11f1-abe9-233c1fc7588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Formteile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07534321" name="76a649f0-0691-11f1-abe9-233c1fc758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5933391" name="76a649f0-0691-11f1-abe9-233c1fc7588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67375885" name="79fe0070-0691-11f1-abe9-233c1fc758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1837820" name="79fe0070-0691-11f1-abe9-233c1fc7588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Flanschdichtung </w:t>
            </w:r>
          </w:p>
          <w:p>
            <w:pPr>
              <w:spacing w:before="0" w:after="0"/>
            </w:pPr>
            <w:r>
              <w:t>Tank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04686069" name="916b9f10-0691-11f1-abe9-233c1fc758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0987698" name="916b9f10-0691-11f1-abe9-233c1fc7588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73671983" name="98b48cf0-0691-11f1-abe9-233c1fc758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5498434" name="98b48cf0-0691-11f1-abe9-233c1fc7588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Hobbyraum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25113152" name="55c0da10-0692-11f1-abe9-233c1fc758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0479311" name="55c0da10-0692-11f1-abe9-233c1fc75887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23181306" name="727a0ff0-0692-11f1-abe9-233c1fc758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2244071" name="727a0ff0-0692-11f1-abe9-233c1fc75887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Friedenstrasse 16, 6340 Baar</w:t>
          </w:r>
        </w:p>
        <w:p>
          <w:pPr>
            <w:spacing w:before="0" w:after="0"/>
          </w:pPr>
          <w:r>
            <w:t>704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